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FC98" w14:textId="1B0766F4" w:rsidR="005B13C9" w:rsidRPr="005B13C9" w:rsidRDefault="005B13C9" w:rsidP="005B13C9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5B13C9">
        <w:rPr>
          <w:rFonts w:ascii="Times New Roman" w:hAnsi="Times New Roman" w:cs="Times New Roman"/>
          <w:sz w:val="24"/>
          <w:szCs w:val="24"/>
          <w:lang w:val="ru-RU"/>
        </w:rPr>
        <w:t xml:space="preserve">SOC </w:t>
      </w:r>
      <w:r w:rsidR="006E3736" w:rsidRPr="005B13C9">
        <w:rPr>
          <w:rFonts w:ascii="Times New Roman" w:hAnsi="Times New Roman" w:cs="Times New Roman"/>
          <w:sz w:val="24"/>
          <w:szCs w:val="24"/>
          <w:lang w:val="ru-RU"/>
        </w:rPr>
        <w:t xml:space="preserve">ОКУЯЛАРЫН МОНИТОРИНГДӨӨ КЫЗМАТТАРЫН СЕРВИС-КЕЛИШИМ ШАРТТАРЫНДА КӨРСӨТҮҮ БОЮНЧА </w:t>
      </w:r>
      <w:r w:rsidRPr="005B13C9">
        <w:rPr>
          <w:rFonts w:ascii="Times New Roman" w:hAnsi="Times New Roman" w:cs="Times New Roman"/>
          <w:sz w:val="24"/>
          <w:szCs w:val="24"/>
          <w:lang w:val="ru-RU"/>
        </w:rPr>
        <w:t xml:space="preserve">ЧЕКТӨӨСҮЗ КАТЫШУУ МЕНЕН БИР </w:t>
      </w:r>
      <w:r w:rsidR="00F4173A">
        <w:rPr>
          <w:rFonts w:ascii="Times New Roman" w:hAnsi="Times New Roman" w:cs="Times New Roman"/>
          <w:sz w:val="24"/>
          <w:szCs w:val="24"/>
          <w:lang w:val="ru-RU"/>
        </w:rPr>
        <w:t>БАСКЫЧТУУ</w:t>
      </w:r>
      <w:r w:rsidRPr="005B13C9">
        <w:rPr>
          <w:rFonts w:ascii="Times New Roman" w:hAnsi="Times New Roman" w:cs="Times New Roman"/>
          <w:sz w:val="24"/>
          <w:szCs w:val="24"/>
          <w:lang w:val="ru-RU"/>
        </w:rPr>
        <w:t xml:space="preserve"> ЭКИ </w:t>
      </w:r>
      <w:r w:rsidR="00F4173A">
        <w:rPr>
          <w:rFonts w:ascii="Times New Roman" w:hAnsi="Times New Roman" w:cs="Times New Roman"/>
          <w:sz w:val="24"/>
          <w:szCs w:val="24"/>
          <w:lang w:val="ru-RU"/>
        </w:rPr>
        <w:t>ТОПТОМДОН ТУРГАН</w:t>
      </w:r>
      <w:r w:rsidR="00F4173A" w:rsidRPr="005B13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B13C9">
        <w:rPr>
          <w:rFonts w:ascii="Times New Roman" w:hAnsi="Times New Roman" w:cs="Times New Roman"/>
          <w:sz w:val="24"/>
          <w:szCs w:val="24"/>
          <w:lang w:val="ru-RU"/>
        </w:rPr>
        <w:t>КОНКУРС</w:t>
      </w:r>
    </w:p>
    <w:p w14:paraId="582AEA8D" w14:textId="7EEA82BB" w:rsidR="00B76528" w:rsidRDefault="00F0683A" w:rsidP="00B765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F0683A">
        <w:rPr>
          <w:rFonts w:ascii="Times New Roman" w:hAnsi="Times New Roman" w:cs="Times New Roman"/>
          <w:sz w:val="24"/>
          <w:szCs w:val="24"/>
          <w:lang w:val="ru-RU"/>
        </w:rPr>
        <w:t xml:space="preserve">КОНКУРСТУК ТАБЫШТАМАЛАРДЫ БЕРҮҮНҮН АКЫРКЫ МӨӨНӨТҮ: 2026-жылдын 07-сентябры, Бишкек </w:t>
      </w:r>
      <w:proofErr w:type="spellStart"/>
      <w:r w:rsidRPr="00F0683A">
        <w:rPr>
          <w:rFonts w:ascii="Times New Roman" w:hAnsi="Times New Roman" w:cs="Times New Roman"/>
          <w:sz w:val="24"/>
          <w:szCs w:val="24"/>
          <w:lang w:val="ru-RU"/>
        </w:rPr>
        <w:t>убактысы</w:t>
      </w:r>
      <w:proofErr w:type="spellEnd"/>
      <w:r w:rsidRPr="00F068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683A">
        <w:rPr>
          <w:rFonts w:ascii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F068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683A">
        <w:rPr>
          <w:rFonts w:ascii="Times New Roman" w:hAnsi="Times New Roman" w:cs="Times New Roman"/>
          <w:sz w:val="24"/>
          <w:szCs w:val="24"/>
          <w:lang w:val="ru-RU"/>
        </w:rPr>
        <w:t>саат</w:t>
      </w:r>
      <w:proofErr w:type="spellEnd"/>
      <w:r w:rsidRPr="00F0683A">
        <w:rPr>
          <w:rFonts w:ascii="Times New Roman" w:hAnsi="Times New Roman" w:cs="Times New Roman"/>
          <w:sz w:val="24"/>
          <w:szCs w:val="24"/>
          <w:lang w:val="ru-RU"/>
        </w:rPr>
        <w:t xml:space="preserve"> 15:00гө </w:t>
      </w:r>
      <w:proofErr w:type="spellStart"/>
      <w:r w:rsidRPr="00F0683A">
        <w:rPr>
          <w:rFonts w:ascii="Times New Roman" w:hAnsi="Times New Roman" w:cs="Times New Roman"/>
          <w:sz w:val="24"/>
          <w:szCs w:val="24"/>
          <w:lang w:val="ru-RU"/>
        </w:rPr>
        <w:t>чейин</w:t>
      </w:r>
      <w:proofErr w:type="spellEnd"/>
      <w:r w:rsidRPr="00F068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3C1910" w14:textId="2CC6EECA" w:rsidR="00B459E1" w:rsidRPr="00B76528" w:rsidRDefault="00B459E1" w:rsidP="00F4173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173A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F4173A">
        <w:rPr>
          <w:rFonts w:ascii="Times New Roman" w:hAnsi="Times New Roman" w:cs="Times New Roman"/>
          <w:sz w:val="24"/>
          <w:szCs w:val="24"/>
          <w:lang w:val="ru-RU"/>
        </w:rPr>
        <w:t>Кумтөр</w:t>
      </w:r>
      <w:proofErr w:type="spellEnd"/>
      <w:r w:rsidRPr="00F4173A">
        <w:rPr>
          <w:rFonts w:ascii="Times New Roman" w:hAnsi="Times New Roman" w:cs="Times New Roman"/>
          <w:sz w:val="24"/>
          <w:szCs w:val="24"/>
          <w:lang w:val="ru-RU"/>
        </w:rPr>
        <w:t xml:space="preserve"> Голд Компани» ЖАК</w:t>
      </w:r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сервис-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келишим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шарттарында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SOC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окуяларын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мониторингдөө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кызматтарын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көрсөтүү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бир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баскычтуу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10F9">
        <w:rPr>
          <w:rFonts w:ascii="Times New Roman" w:hAnsi="Times New Roman" w:cs="Times New Roman"/>
          <w:sz w:val="24"/>
          <w:szCs w:val="24"/>
          <w:lang w:val="ru-RU"/>
        </w:rPr>
        <w:t>топтомд</w:t>
      </w:r>
      <w:r w:rsidR="00973669">
        <w:rPr>
          <w:rFonts w:ascii="Times New Roman" w:hAnsi="Times New Roman" w:cs="Times New Roman"/>
          <w:sz w:val="24"/>
          <w:szCs w:val="24"/>
          <w:lang w:val="ru-RU"/>
        </w:rPr>
        <w:t>он</w:t>
      </w:r>
      <w:proofErr w:type="spellEnd"/>
      <w:r w:rsidR="009736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73669">
        <w:rPr>
          <w:rFonts w:ascii="Times New Roman" w:hAnsi="Times New Roman" w:cs="Times New Roman"/>
          <w:sz w:val="24"/>
          <w:szCs w:val="24"/>
          <w:lang w:val="ru-RU"/>
        </w:rPr>
        <w:t>турган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жол-жобо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аркылуу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өткөрүлүүчү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чектөөсүз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катышуудагы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конкурсқа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катышууга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459E1">
        <w:rPr>
          <w:rFonts w:ascii="Times New Roman" w:hAnsi="Times New Roman" w:cs="Times New Roman"/>
          <w:sz w:val="24"/>
          <w:szCs w:val="24"/>
          <w:lang w:val="ru-RU"/>
        </w:rPr>
        <w:t>чакырат</w:t>
      </w:r>
      <w:proofErr w:type="spellEnd"/>
      <w:r w:rsidRPr="00B459E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TableGrid"/>
        <w:tblW w:w="911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7268"/>
      </w:tblGrid>
      <w:tr w:rsidR="00B76528" w:rsidRPr="008A60D2" w14:paraId="6A83D720" w14:textId="77777777" w:rsidTr="0040177E">
        <w:tc>
          <w:tcPr>
            <w:tcW w:w="1843" w:type="dxa"/>
          </w:tcPr>
          <w:p w14:paraId="6A04C289" w14:textId="6C6EC102" w:rsidR="00B76528" w:rsidRPr="00640F59" w:rsidRDefault="00640F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64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ерүү</w:t>
            </w:r>
            <w:proofErr w:type="spellEnd"/>
            <w:r w:rsidRPr="0064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форматы</w:t>
            </w:r>
            <w:r w:rsidR="00B76528" w:rsidRPr="00640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7268" w:type="dxa"/>
          </w:tcPr>
          <w:p w14:paraId="53A7E187" w14:textId="3DD4CBD8" w:rsidR="00B76528" w:rsidRDefault="00306419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Бардык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катышуучунун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ыйгарым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укуктуу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адамы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тарабынан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кол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коюлуп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PDF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форматында</w:t>
            </w:r>
            <w:proofErr w:type="spellEnd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</w:t>
            </w:r>
            <w:r w:rsidRPr="003064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8A60D2" w14:paraId="62DCD335" w14:textId="77777777" w:rsidTr="0040177E">
        <w:tc>
          <w:tcPr>
            <w:tcW w:w="1843" w:type="dxa"/>
          </w:tcPr>
          <w:p w14:paraId="5EE0D3B8" w14:textId="07AF5217" w:rsidR="00B76528" w:rsidRDefault="004D6D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D6D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Сунуштарды</w:t>
            </w:r>
            <w:proofErr w:type="spellEnd"/>
            <w:r w:rsidRPr="004D6D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6D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берүү</w:t>
            </w:r>
            <w:proofErr w:type="spellEnd"/>
            <w:r w:rsidRPr="004D6D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6D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тартиби</w:t>
            </w:r>
            <w:proofErr w:type="spellEnd"/>
            <w:r w:rsid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7268" w:type="dxa"/>
          </w:tcPr>
          <w:p w14:paraId="06CDE6B9" w14:textId="54E0E509" w:rsidR="00CF79BC" w:rsidRPr="00CF79BC" w:rsidRDefault="00CF79BC" w:rsidP="00CF79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Конкурска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катышуучулар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орус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тилинде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даярдап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түрдө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" w:history="1"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soc</w:t>
              </w:r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contractors</w:t>
              </w:r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2</w:t>
              </w:r>
              <w:r w:rsidR="001330BA" w:rsidRPr="001330BA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026</w:t>
              </w:r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@</w:t>
              </w:r>
              <w:proofErr w:type="spellStart"/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kumtor</w:t>
              </w:r>
              <w:proofErr w:type="spellEnd"/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330BA" w:rsidRPr="002B3880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kg</w:t>
              </w:r>
            </w:hyperlink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дарегине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2026-жылдын 07-сентябры, Бишкек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убактысы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саат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15:00гө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жөнөтүүгө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тийиш</w:t>
            </w:r>
            <w:proofErr w:type="spellEnd"/>
            <w:r w:rsidRPr="00CF7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E986254" w14:textId="180D0EAC" w:rsidR="0029355C" w:rsidRPr="0029355C" w:rsidRDefault="0029355C" w:rsidP="002935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тарабынан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кулактандырууда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көрсөтүлгөн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дарекке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жөнөтүү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аркылуу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эки</w:t>
            </w:r>
            <w:proofErr w:type="spellEnd"/>
            <w:r w:rsidR="006D11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топтомдон</w:t>
            </w:r>
            <w:proofErr w:type="spellEnd"/>
            <w:r w:rsidR="006D11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турган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өзүнчө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(файл)</w:t>
            </w:r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түрүндө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форматта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берилет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7012AF4" w14:textId="27795F5B" w:rsidR="0029355C" w:rsidRPr="0029355C" w:rsidRDefault="0029355C" w:rsidP="0029355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Биринчи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топтом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квалификациялык</w:t>
            </w:r>
            <w:proofErr w:type="spellEnd"/>
          </w:p>
          <w:p w14:paraId="22D97E7A" w14:textId="64A43C00" w:rsidR="0029355C" w:rsidRPr="0029355C" w:rsidRDefault="0029355C" w:rsidP="002935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катышуучунун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документтердин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Техникалык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тапшырманын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талаптарына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ылайык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келерин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ырастоочу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камтууга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тийиш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CD5CBC4" w14:textId="6DBE41E2" w:rsidR="0029355C" w:rsidRPr="0029355C" w:rsidRDefault="0029355C" w:rsidP="002935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топтомдогу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</w:t>
            </w:r>
            <w:proofErr w:type="spellEnd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ачык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түрдө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архивделбестен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жана</w:t>
            </w:r>
            <w:proofErr w:type="spellEnd"/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A11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сыр с</w:t>
            </w:r>
            <w:r w:rsidR="002A11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өзү жок</w:t>
            </w:r>
            <w:r w:rsidRPr="002935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жөнөтүлүү</w:t>
            </w:r>
            <w:proofErr w:type="spellEnd"/>
            <w:r w:rsidR="002A11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</w:t>
            </w:r>
            <w:r w:rsidRPr="002935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77B54B5" w14:textId="5C19AB44" w:rsidR="00DB307C" w:rsidRPr="00017919" w:rsidRDefault="00DB307C" w:rsidP="00DB30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Экинчи</w:t>
            </w:r>
            <w:proofErr w:type="spellEnd"/>
            <w:r w:rsidRPr="00017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топтом</w:t>
            </w:r>
            <w:proofErr w:type="spellEnd"/>
            <w:r w:rsidRPr="00017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коммерциялык</w:t>
            </w:r>
            <w:proofErr w:type="spellEnd"/>
            <w:r w:rsidRPr="00017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сунуш</w:t>
            </w:r>
            <w:proofErr w:type="spellEnd"/>
          </w:p>
          <w:p w14:paraId="616D7E00" w14:textId="10C19066" w:rsidR="00DB307C" w:rsidRPr="00017919" w:rsidRDefault="00DB307C" w:rsidP="00DB30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Коммерциялык</w:t>
            </w:r>
            <w:proofErr w:type="spellEnd"/>
            <w:r w:rsidRPr="00017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сунушту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камтыган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экинчи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11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төмөнкү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талаптарга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ылайык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болушу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керек</w:t>
            </w:r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4087BA37" w14:textId="77777777" w:rsidR="00DB307C" w:rsidRPr="00DB307C" w:rsidRDefault="00DB307C" w:rsidP="006D1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ZIP же RAR </w:t>
            </w:r>
            <w:proofErr w:type="spellStart"/>
            <w:r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архивине</w:t>
            </w:r>
            <w:proofErr w:type="spellEnd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таңгакталышы</w:t>
            </w:r>
            <w:proofErr w:type="spellEnd"/>
            <w:r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керек;</w:t>
            </w:r>
          </w:p>
          <w:p w14:paraId="31FF9F41" w14:textId="489FC943" w:rsidR="00DB307C" w:rsidRPr="00DB307C" w:rsidRDefault="006D117F" w:rsidP="006D1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Сыр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сөз</w:t>
            </w:r>
            <w:proofErr w:type="spellEnd"/>
            <w:r w:rsidR="00DB307C"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B307C"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менен</w:t>
            </w:r>
            <w:proofErr w:type="spellEnd"/>
            <w:r w:rsidR="00DB307C"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B307C" w:rsidRPr="00DB3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корголушу</w:t>
            </w:r>
            <w:proofErr w:type="spellEnd"/>
            <w:r w:rsidR="00DB307C" w:rsidRPr="00DB30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керек.</w:t>
            </w:r>
          </w:p>
          <w:p w14:paraId="69974E79" w14:textId="12B8B404" w:rsidR="00D9539B" w:rsidRPr="00D9539B" w:rsidRDefault="00D9539B" w:rsidP="00D953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Экинчи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камтылган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архив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биринчи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топтом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менен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бир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убакта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жөнөтүлөт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бирок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архивдин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3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сыр </w:t>
            </w:r>
            <w:proofErr w:type="spellStart"/>
            <w:r w:rsidR="00363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сөзү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баскычынан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ийгиликтүү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катышуучулардан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Буйрутмачынын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суроо-талабы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боюнча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гана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суралат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CAA7516" w14:textId="095C43B1" w:rsidR="00D9539B" w:rsidRPr="00D9539B" w:rsidRDefault="00D9539B" w:rsidP="00D953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баскычы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аяктаганга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катышуучуларды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кийинки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баскычка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өткөрүү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чечим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кабыл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алынганга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D9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экинчи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топтомдун</w:t>
            </w:r>
            <w:proofErr w:type="spellEnd"/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документтери</w:t>
            </w:r>
            <w:proofErr w:type="spellEnd"/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ачылбайт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жана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сыр </w:t>
            </w:r>
            <w:proofErr w:type="spellStart"/>
            <w:r w:rsidR="0036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сөз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21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суралбайт</w:t>
            </w:r>
            <w:proofErr w:type="spellEnd"/>
            <w:r w:rsidRPr="00D9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13CBA45A" w14:textId="77777777" w:rsidR="00D0678E" w:rsidRPr="00D0678E" w:rsidRDefault="00D0678E" w:rsidP="00D06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каттын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темасында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төмөнкүнү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көрсөтүү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сунушталат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066CDE7A" w14:textId="33FF00F7" w:rsidR="00D0678E" w:rsidRPr="00D0678E" w:rsidRDefault="00D0678E" w:rsidP="00D06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«SOC конкурсу –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Биринчи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жана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Экинчи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топтом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(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катышуучунун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аты-жөнү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)»</w:t>
            </w:r>
          </w:p>
          <w:p w14:paraId="199F9044" w14:textId="77777777" w:rsidR="00D0678E" w:rsidRPr="00D0678E" w:rsidRDefault="00D0678E" w:rsidP="00D06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Эгерде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тиркелген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файлдардын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көлөмү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почтанын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уруксат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берилген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чегинен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ашып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кетсе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бир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нече</w:t>
            </w:r>
            <w:proofErr w:type="spellEnd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кат </w:t>
            </w:r>
            <w:proofErr w:type="spellStart"/>
            <w:r w:rsidRPr="00D067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менен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жөнөтүүгө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болот.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Мында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каттын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темасында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бөлүктүн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номери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көрсөтүлүшү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 (1-бөлүк, 2-бөлүк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ж.б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.).</w:t>
            </w:r>
          </w:p>
          <w:p w14:paraId="722725AA" w14:textId="718B0B42" w:rsidR="00D0678E" w:rsidRDefault="00D0678E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Белгиленген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тартипти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бузуу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берилген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пакет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тең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камтылбаган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табыштамалар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четке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кагылышы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мүмкүн</w:t>
            </w:r>
            <w:proofErr w:type="spellEnd"/>
            <w:r w:rsidRPr="00D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8A60D2" w14:paraId="53DD85E9" w14:textId="77777777" w:rsidTr="0040177E">
        <w:tc>
          <w:tcPr>
            <w:tcW w:w="1843" w:type="dxa"/>
          </w:tcPr>
          <w:p w14:paraId="621FB132" w14:textId="25CB6DF6" w:rsidR="00B25232" w:rsidRPr="00B25232" w:rsidRDefault="00B25232" w:rsidP="00B2523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Маанилүү</w:t>
            </w:r>
            <w:proofErr w:type="spellEnd"/>
            <w:r w:rsidRPr="00B25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!!</w:t>
            </w:r>
          </w:p>
          <w:p w14:paraId="4C9F7A2F" w14:textId="6686F2DB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8" w:type="dxa"/>
          </w:tcPr>
          <w:p w14:paraId="12B0C1E6" w14:textId="1AC7D36B" w:rsidR="004D0D5A" w:rsidRPr="004D0D5A" w:rsidRDefault="004D0D5A" w:rsidP="004D0D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Бир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каттын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көлөмү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D0D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25 </w:t>
            </w:r>
            <w:proofErr w:type="spellStart"/>
            <w:r w:rsidRPr="004D0D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МБдан</w:t>
            </w:r>
            <w:proofErr w:type="spellEnd"/>
            <w:r w:rsidRPr="004D0D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ашп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керек</w:t>
            </w:r>
            <w:r w:rsidRPr="004D0D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1D1F466D" w14:textId="550C7EDE" w:rsidR="00A97627" w:rsidRDefault="004D0D5A" w:rsidP="004E55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Эгер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каттын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көлөмү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көрсөтүлгөн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чектен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ашып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кетсе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нече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жөнөтүлүп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ар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каттын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темасында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тиешелүү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бөлүктүн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номери</w:t>
            </w:r>
            <w:proofErr w:type="spellEnd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көрсөтүлү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</w:t>
            </w:r>
            <w:r w:rsidR="004E55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8A60D2" w14:paraId="14366F32" w14:textId="77777777" w:rsidTr="0040177E">
        <w:tc>
          <w:tcPr>
            <w:tcW w:w="1843" w:type="dxa"/>
          </w:tcPr>
          <w:p w14:paraId="164D4BA1" w14:textId="0C5BD859" w:rsidR="0009316E" w:rsidRPr="0009316E" w:rsidRDefault="0009316E" w:rsidP="000931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</w:t>
            </w:r>
            <w:proofErr w:type="spellEnd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төмөнкү</w:t>
            </w:r>
            <w:proofErr w:type="spellEnd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</w:t>
            </w:r>
            <w:proofErr w:type="spellEnd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</w:t>
            </w:r>
            <w:r w:rsidRPr="00093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74670BF7" w14:textId="3F395A63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8" w:type="dxa"/>
          </w:tcPr>
          <w:p w14:paraId="33BD7AC4" w14:textId="2A8C69AD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ниеттүүлүк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декларация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коррупцияга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каршы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эскертме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(№1-тиркеме,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71B8A85" w14:textId="6099984E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аткарылышын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кепилдөөчү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декларация (№2-тиркеме,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69DD793" w14:textId="067DD039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Катышуучунун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анкетасы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(№3-тиркеме,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3063F247" w14:textId="194CAB27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Коммерциялык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(№4-тиркеме,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экинчи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5525966" w14:textId="4523685A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Жеке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ишкерди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каттоо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күбөлүк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патенттин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көчүрмөсү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адамдын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жеке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ишкер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катары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катталгандыгын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тастыктаган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документ же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жеке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ишкер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катары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милдеттүү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түрдө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катталуу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патент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алуу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кепилдик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 (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33C5C18" w14:textId="327845F5" w:rsidR="00BA2C3E" w:rsidRPr="00BA2C3E" w:rsidRDefault="00BA2C3E" w:rsidP="00352459">
            <w:pPr>
              <w:pStyle w:val="ListParagraph"/>
              <w:numPr>
                <w:ilvl w:val="0"/>
                <w:numId w:val="11"/>
              </w:numPr>
              <w:tabs>
                <w:tab w:val="left" w:pos="373"/>
              </w:tabs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Паспорттун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(ID-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картанын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көчүрмөсү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</w:t>
            </w:r>
            <w:proofErr w:type="spellStart"/>
            <w:r w:rsidR="001C68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адамды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күбөлөндүргөн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документ (</w:t>
            </w:r>
            <w:proofErr w:type="spellStart"/>
            <w:r w:rsidR="000C2D3A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0C2D3A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C2D3A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0C2D3A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C2D3A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0C2D3A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C2D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7DA5EDD7" w14:textId="07688E38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Иш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тажрыйбасын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ырастоочу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эмгек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китепчесинин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көчүрмөсү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болгон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учурда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кылынса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келишимдердин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көчүрмөлөрү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35245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35245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5245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35245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5245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35245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524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61A24B3D" w14:textId="32B417A7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Келишим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төлөмдөрдү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жүргүзүү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банктык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реквизиттер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болгон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учурда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(</w:t>
            </w:r>
            <w:proofErr w:type="spellStart"/>
            <w:r w:rsidR="003D2CB8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3D2CB8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D2CB8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3D2CB8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D2CB8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3D2CB8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D2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2A2D3FFF" w14:textId="35B1AA1B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Сотт</w:t>
            </w:r>
            <w:r w:rsidR="00693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олбогондугу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маалымкат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693E0C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693E0C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93E0C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693E0C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93E0C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693E0C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93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24FCF580" w14:textId="3E0BD8BA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МСКБнын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алдында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карызы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жоктугу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маалымкат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(ЖИ бар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болгон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учурда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(</w:t>
            </w:r>
            <w:proofErr w:type="spellStart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50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1762FD81" w14:textId="666ACCCE" w:rsidR="00BA2C3E" w:rsidRPr="00BA2C3E" w:rsidRDefault="00BA2C3E" w:rsidP="00BA2C3E">
            <w:pPr>
              <w:pStyle w:val="ListParagraph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Техникалык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тапшырмада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каралган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башка </w:t>
            </w:r>
            <w:proofErr w:type="spellStart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9750B9"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750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Pr="00BA2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3042F825" w14:textId="497763D7" w:rsidR="00BA2C3E" w:rsidRPr="009750B9" w:rsidRDefault="00BA2C3E" w:rsidP="009750B9">
            <w:pPr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6528" w:rsidRPr="008A60D2" w14:paraId="036B07E4" w14:textId="77777777" w:rsidTr="0040177E">
        <w:tc>
          <w:tcPr>
            <w:tcW w:w="1843" w:type="dxa"/>
          </w:tcPr>
          <w:p w14:paraId="16D63767" w14:textId="2CAEC22D" w:rsidR="00017919" w:rsidRPr="00017919" w:rsidRDefault="00017919" w:rsidP="000179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3181AD3" w14:textId="77777777" w:rsidR="00017919" w:rsidRPr="00017919" w:rsidRDefault="00017919" w:rsidP="000179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өткөрүү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тартиби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баалоо</w:t>
            </w:r>
            <w:proofErr w:type="spellEnd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79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критерийлери</w:t>
            </w:r>
            <w:proofErr w:type="spellEnd"/>
          </w:p>
          <w:p w14:paraId="07549D25" w14:textId="3C4DFC56" w:rsidR="00B76528" w:rsidRDefault="00B76528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8" w:type="dxa"/>
          </w:tcPr>
          <w:p w14:paraId="707365CA" w14:textId="77777777" w:rsidR="00C87D54" w:rsidRPr="00C87D54" w:rsidRDefault="00C87D54" w:rsidP="00C87D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чектелбеген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баскычтуу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топтомдуу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жол-жобо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өткөрүлөт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614D758" w14:textId="77777777" w:rsidR="00C87D54" w:rsidRPr="00C87D54" w:rsidRDefault="00C87D54" w:rsidP="00C87D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Биринчи</w:t>
            </w:r>
            <w:proofErr w:type="spellEnd"/>
            <w:r w:rsidRPr="00C87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баскычта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Техникалык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тапшырманын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талаптарына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шайкештиги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берилген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негизинде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табыштамалар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каралат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бааланат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896003E" w14:textId="77777777" w:rsidR="00C87D54" w:rsidRPr="00C87D54" w:rsidRDefault="00C87D54" w:rsidP="00C87D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Биринчи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баскычтын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талаптарына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жооп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берген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деп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таанылган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талапкерлер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маектешүүгө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чакырылат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D9429FB" w14:textId="77777777" w:rsidR="00C87D54" w:rsidRPr="00C87D54" w:rsidRDefault="00C87D54" w:rsidP="00C87D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Экинчи</w:t>
            </w:r>
            <w:proofErr w:type="spellEnd"/>
            <w:r w:rsidRPr="00C87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баскычта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баскычтан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ийгиликтүү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өткөн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талапкерлер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экинчи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башкача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айтканда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коммерциялык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сунуштар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ачылат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документтерде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белгиленген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тартипте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каралат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41D4EF6" w14:textId="06DBACF9" w:rsidR="00B76528" w:rsidRDefault="00C87D54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баскычтан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өтпөгөн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талап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кылынган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документтердин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толук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бербеген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катышуучулар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экинчи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баскычка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киргизилбейт</w:t>
            </w:r>
            <w:proofErr w:type="spellEnd"/>
            <w:r w:rsidRPr="00C87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8A60D2" w14:paraId="7E1AA73C" w14:textId="77777777" w:rsidTr="0040177E">
        <w:tc>
          <w:tcPr>
            <w:tcW w:w="1843" w:type="dxa"/>
          </w:tcPr>
          <w:p w14:paraId="7D791449" w14:textId="2000B560" w:rsidR="00A97627" w:rsidRPr="00B76528" w:rsidRDefault="003F0CED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F0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Кошумча</w:t>
            </w:r>
            <w:proofErr w:type="spellEnd"/>
            <w:r w:rsidRPr="003F0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0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шарттар</w:t>
            </w:r>
            <w:proofErr w:type="spellEnd"/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3C1A651C" w14:textId="7777777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8" w:type="dxa"/>
          </w:tcPr>
          <w:p w14:paraId="11168C9B" w14:textId="6438014A" w:rsidR="004B61D2" w:rsidRPr="004B61D2" w:rsidRDefault="004B61D2" w:rsidP="004B61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берүүгө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укуктуу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291CCDE8" w14:textId="0FDBB863" w:rsidR="004B61D2" w:rsidRPr="004B61D2" w:rsidRDefault="004B61D2" w:rsidP="004B61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Белгиленген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мөөнөттөн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кийин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берилген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сунуштар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каралбайт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51140E94" w14:textId="1D47F317" w:rsidR="004B61D2" w:rsidRPr="004B61D2" w:rsidRDefault="004B61D2" w:rsidP="004B61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Буйрутмачы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каалаган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сунушту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четке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кагууга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келишим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берилгенге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жокко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чыгарууга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укуктуу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мында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катышуучулардын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алдында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эч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кандай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милдеттенмелерди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тартпайт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98020AE" w14:textId="737622D5" w:rsidR="004B61D2" w:rsidRPr="004B61D2" w:rsidRDefault="004B61D2" w:rsidP="004B61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сунушту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берүү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катышуучунун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бардык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шарттарына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макул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экендигин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билдирет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5BA5AE40" w14:textId="39F2FE1E" w:rsidR="00B76528" w:rsidRDefault="004B61D2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сунуштун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жарактуулук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мөөнөтү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кеминде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60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календардык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күндү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түзүүгө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тийиш</w:t>
            </w:r>
            <w:proofErr w:type="spellEnd"/>
            <w:r w:rsidRPr="004B6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A97627" w:rsidRPr="008A60D2" w14:paraId="0FE6B18C" w14:textId="77777777" w:rsidTr="0040177E">
        <w:tc>
          <w:tcPr>
            <w:tcW w:w="1843" w:type="dxa"/>
          </w:tcPr>
          <w:p w14:paraId="5413CE6A" w14:textId="19D24633" w:rsidR="00A97627" w:rsidRDefault="00147D5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Түшүндүрмөлөрдү</w:t>
            </w:r>
            <w:proofErr w:type="spellEnd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алуу</w:t>
            </w:r>
            <w:proofErr w:type="spellEnd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</w:t>
            </w:r>
            <w:proofErr w:type="spellEnd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байланыш</w:t>
            </w:r>
            <w:proofErr w:type="spellEnd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D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маалыматтары</w:t>
            </w:r>
            <w:proofErr w:type="spellEnd"/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268" w:type="dxa"/>
          </w:tcPr>
          <w:p w14:paraId="37B6AAEF" w14:textId="338E66F6" w:rsidR="0040177E" w:rsidRPr="0040177E" w:rsidRDefault="0040177E" w:rsidP="004017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Бардык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суроолорду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төмөнкү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электрондук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дарекке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жөнөтүү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керек: </w:t>
            </w:r>
            <w:hyperlink r:id="rId7" w:history="1"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Nurila</w:t>
              </w:r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Bakirova</w:t>
              </w:r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@</w:t>
              </w:r>
              <w:proofErr w:type="spellStart"/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kumtor</w:t>
              </w:r>
              <w:proofErr w:type="spellEnd"/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Pr="00FC6A42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kg</w:t>
              </w:r>
            </w:hyperlink>
            <w:r w:rsidRPr="00580E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>.</w:t>
            </w:r>
          </w:p>
          <w:p w14:paraId="16E2A528" w14:textId="0D31395A" w:rsidR="0040177E" w:rsidRPr="00B76528" w:rsidRDefault="0040177E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Сурамдар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табыштамаларды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берүү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мөөнөтү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аяктаганга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чейин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кеминде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календардык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күн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мурда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кабыл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алынат</w:t>
            </w:r>
            <w:proofErr w:type="spellEnd"/>
            <w:r w:rsidRPr="00401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80EB3" w:rsidRPr="008A60D2" w14:paraId="7CB9812B" w14:textId="77777777" w:rsidTr="0040177E">
        <w:tc>
          <w:tcPr>
            <w:tcW w:w="1843" w:type="dxa"/>
          </w:tcPr>
          <w:p w14:paraId="3F96FFF4" w14:textId="7B875FBD" w:rsidR="00580EB3" w:rsidRDefault="00477946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Тиркемелер</w:t>
            </w:r>
            <w:proofErr w:type="spellEnd"/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268" w:type="dxa"/>
          </w:tcPr>
          <w:p w14:paraId="016B6FF3" w14:textId="62EEA9DC" w:rsid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 </w:t>
            </w:r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SOC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окуяларына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мониторинг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жүргүзүү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кызматтарын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көрсөтүү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Техникалык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тапшырма</w:t>
            </w:r>
            <w:proofErr w:type="spellEnd"/>
            <w:r w:rsidR="00477946" w:rsidRPr="00477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816E994" w14:textId="3AAE97FB" w:rsidR="00580EB3" w:rsidRP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ниеттүүлүк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жөнүндө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декларация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коррупцияга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каршы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эскертме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(№1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тиркеме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320BB4FF" w14:textId="530C43E9" w:rsidR="00580EB3" w:rsidRPr="00F37C3E" w:rsidRDefault="00F37C3E" w:rsidP="00F37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 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</w:t>
            </w:r>
            <w:r w:rsid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аткарышын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кепилдеген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декларация (№2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тиркеме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="00FE7C93" w:rsidRPr="00FE7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062B7980" w14:textId="4101B21B" w:rsidR="00580EB3" w:rsidRPr="00470729" w:rsidRDefault="00F37C3E" w:rsidP="004707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Катышуучунун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анкетасы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(№3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тиркеме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биринчи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1EE61B7E" w14:textId="2DAF79DD" w:rsidR="00580EB3" w:rsidRPr="00B76528" w:rsidRDefault="00F37C3E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Коммерциялык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сунуш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(№4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тиркеме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конкурстук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табыштаманын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экинчи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топтому</w:t>
            </w:r>
            <w:proofErr w:type="spellEnd"/>
            <w:r w:rsidR="00A45ECF" w:rsidRPr="00A45E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</w:tr>
    </w:tbl>
    <w:p w14:paraId="1E2E09D1" w14:textId="77777777" w:rsidR="00455542" w:rsidRPr="008E7813" w:rsidRDefault="0045554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55542" w:rsidRPr="008E781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2C35A8"/>
    <w:multiLevelType w:val="hybridMultilevel"/>
    <w:tmpl w:val="5FEE8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23108"/>
    <w:multiLevelType w:val="multilevel"/>
    <w:tmpl w:val="A88C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F7101B"/>
    <w:multiLevelType w:val="multilevel"/>
    <w:tmpl w:val="038A4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5031EC"/>
    <w:multiLevelType w:val="multilevel"/>
    <w:tmpl w:val="CDF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9D7A39"/>
    <w:multiLevelType w:val="hybridMultilevel"/>
    <w:tmpl w:val="64C68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0379F"/>
    <w:multiLevelType w:val="hybridMultilevel"/>
    <w:tmpl w:val="BCC09EF8"/>
    <w:lvl w:ilvl="0" w:tplc="A0BA6B3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5" w15:restartNumberingAfterBreak="0">
    <w:nsid w:val="75C01E4E"/>
    <w:multiLevelType w:val="hybridMultilevel"/>
    <w:tmpl w:val="5FEE8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32748">
    <w:abstractNumId w:val="8"/>
  </w:num>
  <w:num w:numId="2" w16cid:durableId="2048484798">
    <w:abstractNumId w:val="6"/>
  </w:num>
  <w:num w:numId="3" w16cid:durableId="717321073">
    <w:abstractNumId w:val="5"/>
  </w:num>
  <w:num w:numId="4" w16cid:durableId="333923660">
    <w:abstractNumId w:val="4"/>
  </w:num>
  <w:num w:numId="5" w16cid:durableId="408311467">
    <w:abstractNumId w:val="7"/>
  </w:num>
  <w:num w:numId="6" w16cid:durableId="1800609180">
    <w:abstractNumId w:val="3"/>
  </w:num>
  <w:num w:numId="7" w16cid:durableId="779106197">
    <w:abstractNumId w:val="2"/>
  </w:num>
  <w:num w:numId="8" w16cid:durableId="1552383216">
    <w:abstractNumId w:val="1"/>
  </w:num>
  <w:num w:numId="9" w16cid:durableId="22365323">
    <w:abstractNumId w:val="0"/>
  </w:num>
  <w:num w:numId="10" w16cid:durableId="754284072">
    <w:abstractNumId w:val="13"/>
  </w:num>
  <w:num w:numId="11" w16cid:durableId="49812901">
    <w:abstractNumId w:val="9"/>
  </w:num>
  <w:num w:numId="12" w16cid:durableId="1585797922">
    <w:abstractNumId w:val="15"/>
  </w:num>
  <w:num w:numId="13" w16cid:durableId="2098676219">
    <w:abstractNumId w:val="12"/>
  </w:num>
  <w:num w:numId="14" w16cid:durableId="327947156">
    <w:abstractNumId w:val="14"/>
  </w:num>
  <w:num w:numId="15" w16cid:durableId="1074401404">
    <w:abstractNumId w:val="11"/>
  </w:num>
  <w:num w:numId="16" w16cid:durableId="12572454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66D"/>
    <w:rsid w:val="00017919"/>
    <w:rsid w:val="00032E7C"/>
    <w:rsid w:val="00034616"/>
    <w:rsid w:val="0006063C"/>
    <w:rsid w:val="00067106"/>
    <w:rsid w:val="0007199B"/>
    <w:rsid w:val="000855E5"/>
    <w:rsid w:val="0009316E"/>
    <w:rsid w:val="000A684B"/>
    <w:rsid w:val="000B3230"/>
    <w:rsid w:val="000C2D3A"/>
    <w:rsid w:val="001133B6"/>
    <w:rsid w:val="00121027"/>
    <w:rsid w:val="001330BA"/>
    <w:rsid w:val="00142013"/>
    <w:rsid w:val="00147D57"/>
    <w:rsid w:val="0015074B"/>
    <w:rsid w:val="001B3015"/>
    <w:rsid w:val="001C68B7"/>
    <w:rsid w:val="001F607A"/>
    <w:rsid w:val="00226BD9"/>
    <w:rsid w:val="00252E64"/>
    <w:rsid w:val="00257D3E"/>
    <w:rsid w:val="0029355C"/>
    <w:rsid w:val="0029639D"/>
    <w:rsid w:val="002A115A"/>
    <w:rsid w:val="002D31EC"/>
    <w:rsid w:val="00306419"/>
    <w:rsid w:val="00326F90"/>
    <w:rsid w:val="00350837"/>
    <w:rsid w:val="00352459"/>
    <w:rsid w:val="00363431"/>
    <w:rsid w:val="0038465C"/>
    <w:rsid w:val="003C01DB"/>
    <w:rsid w:val="003D2CB8"/>
    <w:rsid w:val="003D731C"/>
    <w:rsid w:val="003F0CED"/>
    <w:rsid w:val="0040177E"/>
    <w:rsid w:val="00412272"/>
    <w:rsid w:val="004140FB"/>
    <w:rsid w:val="00435C67"/>
    <w:rsid w:val="00455542"/>
    <w:rsid w:val="00457BFF"/>
    <w:rsid w:val="0046133E"/>
    <w:rsid w:val="00470729"/>
    <w:rsid w:val="00477946"/>
    <w:rsid w:val="004B61D2"/>
    <w:rsid w:val="004D0D5A"/>
    <w:rsid w:val="004D6D39"/>
    <w:rsid w:val="004E558C"/>
    <w:rsid w:val="0053688F"/>
    <w:rsid w:val="00580EB3"/>
    <w:rsid w:val="005B13C9"/>
    <w:rsid w:val="00603920"/>
    <w:rsid w:val="00633DA3"/>
    <w:rsid w:val="00640F59"/>
    <w:rsid w:val="006646CC"/>
    <w:rsid w:val="00693E0C"/>
    <w:rsid w:val="006D117F"/>
    <w:rsid w:val="006E3736"/>
    <w:rsid w:val="00702770"/>
    <w:rsid w:val="0073622D"/>
    <w:rsid w:val="00745AA4"/>
    <w:rsid w:val="00757921"/>
    <w:rsid w:val="007A15E9"/>
    <w:rsid w:val="007A2A20"/>
    <w:rsid w:val="007C10F9"/>
    <w:rsid w:val="00821DD9"/>
    <w:rsid w:val="00832B88"/>
    <w:rsid w:val="008A60D2"/>
    <w:rsid w:val="008E7813"/>
    <w:rsid w:val="00954E71"/>
    <w:rsid w:val="00973669"/>
    <w:rsid w:val="009750B9"/>
    <w:rsid w:val="00984FAC"/>
    <w:rsid w:val="009868BC"/>
    <w:rsid w:val="009C1058"/>
    <w:rsid w:val="009E4948"/>
    <w:rsid w:val="00A02912"/>
    <w:rsid w:val="00A45ECF"/>
    <w:rsid w:val="00A47F6F"/>
    <w:rsid w:val="00A56706"/>
    <w:rsid w:val="00A97627"/>
    <w:rsid w:val="00AA1D8D"/>
    <w:rsid w:val="00AB5AB9"/>
    <w:rsid w:val="00AE5659"/>
    <w:rsid w:val="00B25232"/>
    <w:rsid w:val="00B36402"/>
    <w:rsid w:val="00B459E1"/>
    <w:rsid w:val="00B47730"/>
    <w:rsid w:val="00B76528"/>
    <w:rsid w:val="00BA2158"/>
    <w:rsid w:val="00BA2C3E"/>
    <w:rsid w:val="00C05049"/>
    <w:rsid w:val="00C0511B"/>
    <w:rsid w:val="00C11240"/>
    <w:rsid w:val="00C87D54"/>
    <w:rsid w:val="00CB0664"/>
    <w:rsid w:val="00CC5398"/>
    <w:rsid w:val="00CF79BC"/>
    <w:rsid w:val="00D0678E"/>
    <w:rsid w:val="00D06883"/>
    <w:rsid w:val="00D230E7"/>
    <w:rsid w:val="00D27B7A"/>
    <w:rsid w:val="00D9539B"/>
    <w:rsid w:val="00DB307C"/>
    <w:rsid w:val="00DE5080"/>
    <w:rsid w:val="00E32758"/>
    <w:rsid w:val="00E50712"/>
    <w:rsid w:val="00EA20DC"/>
    <w:rsid w:val="00EE54CE"/>
    <w:rsid w:val="00F0683A"/>
    <w:rsid w:val="00F27B9A"/>
    <w:rsid w:val="00F34A79"/>
    <w:rsid w:val="00F37C3E"/>
    <w:rsid w:val="00F4173A"/>
    <w:rsid w:val="00F45EFA"/>
    <w:rsid w:val="00FC693F"/>
    <w:rsid w:val="00FE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D3852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B765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urila.Bakir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c.contractors2026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711</Words>
  <Characters>5369</Characters>
  <Application>Microsoft Office Word</Application>
  <DocSecurity>0</DocSecurity>
  <Lines>233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Nurila Bakirova</cp:lastModifiedBy>
  <cp:revision>3</cp:revision>
  <dcterms:created xsi:type="dcterms:W3CDTF">2026-08-28T07:13:00Z</dcterms:created>
  <dcterms:modified xsi:type="dcterms:W3CDTF">2026-08-28T07:21:00Z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2026-04-01T11:21:47Z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44eb86cd-3027-450e-ad4e-77365cffcf87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